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395509" name="860b026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701734" name="860b0260-0cad-11f1-ad8b-d34e1c1195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23871" name="a0b57c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85959" name="a0b57c80-0cad-11f1-ad8b-d34e1c1195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385450" name="b23e2a1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93236" name="b23e2a10-0cad-11f1-ad8b-d34e1c1195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248307" name="c25482f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108300" name="c25482f0-0cad-11f1-ad8b-d34e1c1195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432535" name="d3e1eb7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012676" name="d3e1eb70-0cad-11f1-ad8b-d34e1c1195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418426" name="e24675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42400" name="e24675a0-0cad-11f1-ad8b-d34e1c1195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2489231" name="469664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92907" name="46966420-0cae-11f1-ad8b-d34e1c1195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965606" name="a20b531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30062" name="a20b5310-0cae-11f1-ad8b-d34e1c1195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948" name="b79cdeb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011797" name="b79cdeb0-0cae-11f1-ad8b-d34e1c1195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3395523" name="de74dec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140535" name="de74dec0-0cae-11f1-ad8b-d34e1c1195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963951" name="b0d8e2d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265074" name="b0d8e2d0-0caf-11f1-ad8b-d34e1c1195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0356799" name="c835918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592083" name="c8359180-0caf-11f1-ad8b-d34e1c1195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51608" name="3fa7442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000318" name="3fa74420-0cb0-11f1-ad8b-d34e1c1195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666598" name="8c08561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159717" name="8c085610-0cb0-11f1-ad8b-d34e1c1195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9869905" name="e51349e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250923" name="e51349e0-0cb0-11f1-ad8b-d34e1c1195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4056325" name="264e0cb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785241" name="264e0cb0-0cb1-11f1-ad8b-d34e1c1195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4863316" name="9b1b052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84780" name="9b1b0520-0cb1-11f1-ad8b-d34e1c119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671408" name="8a96168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145564" name="8a961680-0cb2-11f1-ad8b-d34e1c1195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897869" name="f557f3d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592480" name="f557f3d0-0cb2-11f1-ad8b-d34e1c1195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5362656" name="4813ea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095512" name="4813ea20-0cb3-11f1-ad8b-d34e1c1195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336331" name="aaa4ea9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445785" name="aaa4ea90-0cb3-11f1-ad8b-d34e1c1195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9228020" name="c0c1511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118027" name="c0c15110-0cb3-11f1-ad8b-d34e1c1195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131280" name="e44d818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023625" name="e44d8180-0cb3-11f1-ad8b-d34e1c1195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013464" name="4b02b03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01091" name="4b02b030-0cb4-11f1-ad8b-d34e1c1195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389383" name="ac5a946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482697" name="ac5a9460-0cb4-11f1-ad8b-d34e1c1195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Schulstrasse 18, 4104 Oberwil</w:t>
          </w:r>
        </w:p>
        <w:p>
          <w:pPr>
            <w:spacing w:before="0" w:after="0"/>
          </w:pPr>
          <w:r>
            <w:t>718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